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081" w:rsidRDefault="0072518B" w:rsidP="0072518B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t>Graph 1.</w:t>
      </w:r>
    </w:p>
    <w:p w:rsidR="0072518B" w:rsidRDefault="0072518B" w:rsidP="0072518B">
      <w:pPr>
        <w:pStyle w:val="Heading1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581525" cy="2752725"/>
            <wp:effectExtent l="0" t="0" r="9525" b="952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8B" w:rsidRDefault="0072518B" w:rsidP="0072518B">
      <w:pPr>
        <w:pStyle w:val="Paragraphnonumbers"/>
      </w:pPr>
    </w:p>
    <w:p w:rsidR="0072518B" w:rsidRDefault="0072518B" w:rsidP="0072518B">
      <w:pPr>
        <w:pStyle w:val="Paragraphnonumbers"/>
        <w:rPr>
          <w:b/>
          <w:sz w:val="28"/>
          <w:szCs w:val="28"/>
        </w:rPr>
      </w:pPr>
      <w:r w:rsidRPr="0072518B">
        <w:rPr>
          <w:b/>
          <w:sz w:val="28"/>
          <w:szCs w:val="28"/>
        </w:rPr>
        <w:t xml:space="preserve">Graph 2. </w:t>
      </w:r>
    </w:p>
    <w:p w:rsidR="0072518B" w:rsidRDefault="0072518B" w:rsidP="0072518B">
      <w:pPr>
        <w:spacing w:after="240"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4547235</wp:posOffset>
                </wp:positionH>
                <wp:positionV relativeFrom="paragraph">
                  <wp:posOffset>1810385</wp:posOffset>
                </wp:positionV>
                <wp:extent cx="670560" cy="396240"/>
                <wp:effectExtent l="0" t="0" r="0" b="381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0560" cy="396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2518B" w:rsidRPr="004A27D6" w:rsidRDefault="0072518B" w:rsidP="0072518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A27D6">
                              <w:rPr>
                                <w:sz w:val="20"/>
                                <w:szCs w:val="20"/>
                              </w:rPr>
                              <w:t>Post ffDNA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58.05pt;margin-top:142.55pt;width:52.8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" fillcolor="window" stroked="f" strokeweight=".5pt">
                <v:path arrowok="t"/>
                <v:textbox>
                  <w:txbxContent>
                    <w:p w:rsidR="0072518B" w:rsidRPr="004A27D6" w:rsidRDefault="0072518B" w:rsidP="0072518B">
                      <w:pPr>
                        <w:rPr>
                          <w:sz w:val="20"/>
                          <w:szCs w:val="20"/>
                        </w:rPr>
                      </w:pPr>
                      <w:r w:rsidRPr="004A27D6">
                        <w:rPr>
                          <w:sz w:val="20"/>
                          <w:szCs w:val="20"/>
                        </w:rPr>
                        <w:t>Post ffDNA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3973830</wp:posOffset>
                </wp:positionH>
                <wp:positionV relativeFrom="paragraph">
                  <wp:posOffset>1176020</wp:posOffset>
                </wp:positionV>
                <wp:extent cx="605155" cy="352425"/>
                <wp:effectExtent l="11430" t="13970" r="12065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518B" w:rsidRDefault="0072518B" w:rsidP="0072518B">
                            <w:r>
                              <w:t>Key: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12.9pt;margin-top:92.6pt;width:47.65pt;height:2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">
                <v:textbox>
                  <w:txbxContent>
                    <w:p w:rsidR="0072518B" w:rsidRDefault="0072518B" w:rsidP="0072518B">
                      <w:r>
                        <w:t>Key: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1680845</wp:posOffset>
                </wp:positionV>
                <wp:extent cx="464820" cy="129540"/>
                <wp:effectExtent l="0" t="0" r="11430" b="22860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820" cy="129540"/>
                        </a:xfrm>
                        <a:prstGeom prst="roundRect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11DA70" id="Rounded Rectangle 7" o:spid="_x0000_s1026" style="position:absolute;margin-left:314.55pt;margin-top:132.35pt;width:36.6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" fillcolor="#8064a2" strokecolor="#8064a2" strokeweight="2pt"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4604385</wp:posOffset>
                </wp:positionH>
                <wp:positionV relativeFrom="paragraph">
                  <wp:posOffset>1616075</wp:posOffset>
                </wp:positionV>
                <wp:extent cx="813435" cy="23622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3435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2518B" w:rsidRPr="001A6290" w:rsidRDefault="0072518B" w:rsidP="0072518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A6290">
                              <w:rPr>
                                <w:sz w:val="18"/>
                                <w:szCs w:val="18"/>
                              </w:rPr>
                              <w:t>Pr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1A6290">
                              <w:rPr>
                                <w:sz w:val="18"/>
                                <w:szCs w:val="18"/>
                              </w:rPr>
                              <w:t>ffDNA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62.55pt;margin-top:127.25pt;width:64.05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" filled="f" stroked="f" strokeweight=".5pt">
                <v:path arrowok="t"/>
                <v:textbox>
                  <w:txbxContent>
                    <w:p w:rsidR="0072518B" w:rsidRPr="001A6290" w:rsidRDefault="0072518B" w:rsidP="0072518B">
                      <w:pPr>
                        <w:rPr>
                          <w:sz w:val="18"/>
                          <w:szCs w:val="18"/>
                        </w:rPr>
                      </w:pPr>
                      <w:r w:rsidRPr="001A6290">
                        <w:rPr>
                          <w:sz w:val="18"/>
                          <w:szCs w:val="18"/>
                        </w:rPr>
                        <w:t>Pr</w:t>
                      </w:r>
                      <w:r>
                        <w:rPr>
                          <w:sz w:val="18"/>
                          <w:szCs w:val="18"/>
                        </w:rPr>
                        <w:t>e</w:t>
                      </w:r>
                      <w:r w:rsidRPr="001A6290">
                        <w:rPr>
                          <w:sz w:val="18"/>
                          <w:szCs w:val="18"/>
                        </w:rPr>
                        <w:t>ffDNA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1993265</wp:posOffset>
                </wp:positionV>
                <wp:extent cx="464820" cy="144780"/>
                <wp:effectExtent l="0" t="0" r="11430" b="2667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4820" cy="144780"/>
                        </a:xfrm>
                        <a:prstGeom prst="round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52E08" id="Rounded Rectangle 8" o:spid="_x0000_s1026" style="position:absolute;margin-left:315.3pt;margin-top:156.95pt;width:36.6pt;height:1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" fillcolor="#4f81bd" strokecolor="#4f81bd" strokeweight="2pt">
                <v:path arrowok="t"/>
              </v:roundrect>
            </w:pict>
          </mc:Fallback>
        </mc:AlternateContent>
      </w:r>
      <w:r w:rsidRPr="008E7C42">
        <w:rPr>
          <w:noProof/>
        </w:rPr>
        <w:drawing>
          <wp:inline distT="0" distB="0" distL="0" distR="0">
            <wp:extent cx="3749675" cy="2186305"/>
            <wp:effectExtent l="0" t="0" r="3175" b="4445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518B" w:rsidRPr="0072518B" w:rsidRDefault="0072518B" w:rsidP="0072518B">
      <w:pPr>
        <w:pStyle w:val="Paragraphnonumbers"/>
        <w:rPr>
          <w:b/>
          <w:sz w:val="28"/>
          <w:szCs w:val="28"/>
        </w:rPr>
      </w:pPr>
    </w:p>
    <w:sectPr w:rsidR="0072518B" w:rsidRPr="0072518B" w:rsidSect="0017149E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18B" w:rsidRDefault="0072518B" w:rsidP="00446BEE">
      <w:r>
        <w:separator/>
      </w:r>
    </w:p>
  </w:endnote>
  <w:endnote w:type="continuationSeparator" w:id="0">
    <w:p w:rsidR="0072518B" w:rsidRDefault="0072518B" w:rsidP="004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EE" w:rsidRDefault="00446BEE">
    <w:pPr>
      <w:pStyle w:val="Footer"/>
    </w:pPr>
    <w:r>
      <w:t>[</w:t>
    </w:r>
    <w:r w:rsidR="00FA2C5A">
      <w:t>I</w:t>
    </w:r>
    <w:r>
      <w:t>nsert footer here]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2518B">
      <w:rPr>
        <w:noProof/>
      </w:rPr>
      <w:t>1</w:t>
    </w:r>
    <w:r>
      <w:fldChar w:fldCharType="end"/>
    </w:r>
    <w:r>
      <w:t xml:space="preserve"> of </w:t>
    </w:r>
    <w:r w:rsidR="0072518B">
      <w:fldChar w:fldCharType="begin"/>
    </w:r>
    <w:r w:rsidR="0072518B">
      <w:instrText xml:space="preserve"> NUMPAGES  </w:instrText>
    </w:r>
    <w:r w:rsidR="0072518B">
      <w:fldChar w:fldCharType="separate"/>
    </w:r>
    <w:r w:rsidR="0072518B">
      <w:rPr>
        <w:noProof/>
      </w:rPr>
      <w:t>1</w:t>
    </w:r>
    <w:r w:rsidR="0072518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18B" w:rsidRDefault="0072518B" w:rsidP="00446BEE">
      <w:r>
        <w:separator/>
      </w:r>
    </w:p>
  </w:footnote>
  <w:footnote w:type="continuationSeparator" w:id="0">
    <w:p w:rsidR="0072518B" w:rsidRDefault="0072518B" w:rsidP="004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B00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50E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865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2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D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D644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0C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225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DCE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12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B15797"/>
    <w:multiLevelType w:val="hybridMultilevel"/>
    <w:tmpl w:val="C28C0936"/>
    <w:lvl w:ilvl="0" w:tplc="B574A9B6">
      <w:start w:val="1"/>
      <w:numFmt w:val="decimal"/>
      <w:pStyle w:val="Paragraph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853F9"/>
    <w:multiLevelType w:val="hybridMultilevel"/>
    <w:tmpl w:val="266EAAC2"/>
    <w:lvl w:ilvl="0" w:tplc="56E621DC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93D14"/>
    <w:multiLevelType w:val="hybridMultilevel"/>
    <w:tmpl w:val="3934CBBC"/>
    <w:lvl w:ilvl="0" w:tplc="8E54A33E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F2189"/>
    <w:multiLevelType w:val="hybridMultilevel"/>
    <w:tmpl w:val="24F8CBCE"/>
    <w:lvl w:ilvl="0" w:tplc="35960CC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3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1"/>
  </w:num>
  <w:num w:numId="19">
    <w:abstractNumId w:val="11"/>
    <w:lvlOverride w:ilvl="0">
      <w:startOverride w:val="1"/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18B"/>
    <w:rsid w:val="000053F8"/>
    <w:rsid w:val="00024D0A"/>
    <w:rsid w:val="000472DC"/>
    <w:rsid w:val="00070065"/>
    <w:rsid w:val="000A4FEE"/>
    <w:rsid w:val="000B5939"/>
    <w:rsid w:val="00111CCE"/>
    <w:rsid w:val="001134E7"/>
    <w:rsid w:val="0017149E"/>
    <w:rsid w:val="0017169E"/>
    <w:rsid w:val="00181A4A"/>
    <w:rsid w:val="001B0EE9"/>
    <w:rsid w:val="001B65B3"/>
    <w:rsid w:val="002029A6"/>
    <w:rsid w:val="002408EA"/>
    <w:rsid w:val="002819D7"/>
    <w:rsid w:val="002C1A7E"/>
    <w:rsid w:val="002D3376"/>
    <w:rsid w:val="00311ED0"/>
    <w:rsid w:val="003648C5"/>
    <w:rsid w:val="003722FA"/>
    <w:rsid w:val="003C7AAF"/>
    <w:rsid w:val="004075B6"/>
    <w:rsid w:val="00420952"/>
    <w:rsid w:val="00433EFF"/>
    <w:rsid w:val="00443081"/>
    <w:rsid w:val="00446BEE"/>
    <w:rsid w:val="005025A1"/>
    <w:rsid w:val="006921E1"/>
    <w:rsid w:val="006F4B25"/>
    <w:rsid w:val="006F6496"/>
    <w:rsid w:val="0072518B"/>
    <w:rsid w:val="00736348"/>
    <w:rsid w:val="00760908"/>
    <w:rsid w:val="007F238D"/>
    <w:rsid w:val="00861B92"/>
    <w:rsid w:val="008814FB"/>
    <w:rsid w:val="008F5E30"/>
    <w:rsid w:val="00914D7F"/>
    <w:rsid w:val="009E680B"/>
    <w:rsid w:val="00A15A1F"/>
    <w:rsid w:val="00A3325A"/>
    <w:rsid w:val="00A43013"/>
    <w:rsid w:val="00AF108A"/>
    <w:rsid w:val="00B02E55"/>
    <w:rsid w:val="00B036C1"/>
    <w:rsid w:val="00B5431F"/>
    <w:rsid w:val="00BF7FE0"/>
    <w:rsid w:val="00C81104"/>
    <w:rsid w:val="00C96411"/>
    <w:rsid w:val="00CB5671"/>
    <w:rsid w:val="00CF58B7"/>
    <w:rsid w:val="00D351C1"/>
    <w:rsid w:val="00D35EFB"/>
    <w:rsid w:val="00D504B3"/>
    <w:rsid w:val="00D86BF0"/>
    <w:rsid w:val="00E51920"/>
    <w:rsid w:val="00E64120"/>
    <w:rsid w:val="00E660A1"/>
    <w:rsid w:val="00EA3CCF"/>
    <w:rsid w:val="00F055F1"/>
    <w:rsid w:val="00F610AF"/>
    <w:rsid w:val="00FA2C5A"/>
    <w:rsid w:val="00FC2D11"/>
    <w:rsid w:val="00FC6230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5:chartTrackingRefBased/>
  <w15:docId w15:val="{11981D88-8C80-42ED-B677-243FC470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uiPriority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F610AF"/>
    <w:rPr>
      <w:sz w:val="24"/>
      <w:szCs w:val="24"/>
    </w:rPr>
  </w:style>
  <w:style w:type="paragraph" w:styleId="Heading1">
    <w:name w:val="heading 1"/>
    <w:basedOn w:val="Normal"/>
    <w:next w:val="Paragraphnonumbers"/>
    <w:link w:val="Heading1Char"/>
    <w:uiPriority w:val="1"/>
    <w:qFormat/>
    <w:rsid w:val="00CB5671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CB5671"/>
    <w:pPr>
      <w:keepNext/>
      <w:spacing w:after="120"/>
      <w:outlineLvl w:val="1"/>
    </w:pPr>
    <w:rPr>
      <w:rFonts w:ascii="Arial" w:hAnsi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CB5671"/>
    <w:pPr>
      <w:keepNext/>
      <w:spacing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Paragraphnonumbers"/>
    <w:uiPriority w:val="4"/>
    <w:qFormat/>
    <w:rsid w:val="00443081"/>
    <w:pPr>
      <w:numPr>
        <w:numId w:val="20"/>
      </w:numPr>
      <w:tabs>
        <w:tab w:val="left" w:pos="567"/>
      </w:tabs>
      <w:ind w:left="567" w:hanging="501"/>
    </w:pPr>
  </w:style>
  <w:style w:type="paragraph" w:styleId="Title">
    <w:name w:val="Title"/>
    <w:basedOn w:val="Normal"/>
    <w:next w:val="Heading1"/>
    <w:link w:val="TitleChar"/>
    <w:qFormat/>
    <w:rsid w:val="00CB5671"/>
    <w:pPr>
      <w:spacing w:before="120" w:after="12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B5671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CB5671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CB5671"/>
    <w:pPr>
      <w:numPr>
        <w:numId w:val="2"/>
      </w:numPr>
      <w:spacing w:after="120" w:line="276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CB5671"/>
    <w:rPr>
      <w:rFonts w:ascii="Arial" w:hAnsi="Arial"/>
      <w:b/>
      <w:bCs/>
      <w:i/>
      <w:iCs/>
      <w:sz w:val="26"/>
      <w:szCs w:val="26"/>
    </w:rPr>
  </w:style>
  <w:style w:type="character" w:customStyle="1" w:styleId="Heading3Char">
    <w:name w:val="Heading 3 Char"/>
    <w:link w:val="Heading3"/>
    <w:uiPriority w:val="3"/>
    <w:rsid w:val="00CB567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CB5671"/>
    <w:pPr>
      <w:numPr>
        <w:numId w:val="18"/>
      </w:numPr>
      <w:spacing w:after="120" w:line="276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CB5671"/>
    <w:pPr>
      <w:spacing w:after="240" w:line="276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GB" sz="1200"/>
              <a:t>PROPHYLACTIC ANTI-D ISSUE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PROPHYLACTIC ANTI-D ISSUE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4"/>
              </a:solidFill>
            </c:spPr>
          </c:dPt>
          <c:dPt>
            <c:idx val="2"/>
            <c:invertIfNegative val="0"/>
            <c:bubble3D val="0"/>
            <c:spPr>
              <a:solidFill>
                <a:schemeClr val="accent4"/>
              </a:solidFill>
            </c:spPr>
          </c:dPt>
          <c:dPt>
            <c:idx val="4"/>
            <c:invertIfNegative val="0"/>
            <c:bubble3D val="0"/>
            <c:spPr>
              <a:solidFill>
                <a:schemeClr val="accent4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accent4"/>
              </a:solidFill>
            </c:spPr>
          </c:dPt>
          <c:dPt>
            <c:idx val="8"/>
            <c:invertIfNegative val="0"/>
            <c:bubble3D val="0"/>
            <c:spPr>
              <a:solidFill>
                <a:schemeClr val="accent4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60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Sheet2!$A$2:$A$11</c:f>
              <c:strCache>
                <c:ptCount val="10"/>
                <c:pt idx="0">
                  <c:v>AUG 2015</c:v>
                </c:pt>
                <c:pt idx="1">
                  <c:v>AUG 2016</c:v>
                </c:pt>
                <c:pt idx="2">
                  <c:v>SEP 2015</c:v>
                </c:pt>
                <c:pt idx="3">
                  <c:v>SEP 2016</c:v>
                </c:pt>
                <c:pt idx="4">
                  <c:v>OCT 2015</c:v>
                </c:pt>
                <c:pt idx="5">
                  <c:v>OCT 2016</c:v>
                </c:pt>
                <c:pt idx="6">
                  <c:v>NOV 2015</c:v>
                </c:pt>
                <c:pt idx="7">
                  <c:v>NOV 2016</c:v>
                </c:pt>
                <c:pt idx="8">
                  <c:v>DEC 2015</c:v>
                </c:pt>
                <c:pt idx="9">
                  <c:v>DEC 2016</c:v>
                </c:pt>
              </c:strCache>
            </c:strRef>
          </c:cat>
          <c:val>
            <c:numRef>
              <c:f>Sheet2!$B$2:$B$11</c:f>
              <c:numCache>
                <c:formatCode>General</c:formatCode>
                <c:ptCount val="10"/>
                <c:pt idx="0">
                  <c:v>34</c:v>
                </c:pt>
                <c:pt idx="1">
                  <c:v>30</c:v>
                </c:pt>
                <c:pt idx="2">
                  <c:v>50</c:v>
                </c:pt>
                <c:pt idx="3">
                  <c:v>21</c:v>
                </c:pt>
                <c:pt idx="4">
                  <c:v>39</c:v>
                </c:pt>
                <c:pt idx="5">
                  <c:v>23</c:v>
                </c:pt>
                <c:pt idx="6">
                  <c:v>38</c:v>
                </c:pt>
                <c:pt idx="7">
                  <c:v>25</c:v>
                </c:pt>
                <c:pt idx="8">
                  <c:v>49</c:v>
                </c:pt>
                <c:pt idx="9">
                  <c:v>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8749792"/>
        <c:axId val="389518920"/>
      </c:barChart>
      <c:catAx>
        <c:axId val="168749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89518920"/>
        <c:crosses val="autoZero"/>
        <c:auto val="1"/>
        <c:lblAlgn val="ctr"/>
        <c:lblOffset val="100"/>
        <c:noMultiLvlLbl val="0"/>
      </c:catAx>
      <c:valAx>
        <c:axId val="389518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en-GB" sz="800"/>
                  <a:t>No 28</a:t>
                </a:r>
                <a:r>
                  <a:rPr lang="en-GB" sz="800" baseline="0"/>
                  <a:t>/40 Prophylactic anti-D requests</a:t>
                </a:r>
                <a:endParaRPr lang="en-GB" sz="800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6874979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353EC721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Bird</dc:creator>
  <cp:keywords/>
  <dc:description/>
  <cp:lastModifiedBy>Christopher Bird</cp:lastModifiedBy>
  <cp:revision>1</cp:revision>
  <dcterms:created xsi:type="dcterms:W3CDTF">2017-03-23T11:29:00Z</dcterms:created>
  <dcterms:modified xsi:type="dcterms:W3CDTF">2017-03-23T11:33:00Z</dcterms:modified>
</cp:coreProperties>
</file>